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7415953" name="019fd210-7c39-7d5e-ba80-e624b27ad2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7410554" name="019fd210-7c39-7d5e-ba80-e624b27ad21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6695158" name="019fd210-9a2a-7cc0-9b2e-c4ec00adcb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7067614" name="019fd210-9a2a-7cc0-9b2e-c4ec00adcb2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4565328" name="019fd233-5e3e-7265-a567-f7f0c41d91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498396" name="019fd233-5e3e-7265-a567-f7f0c41d915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0776707" name="019fd233-7e33-708e-8c42-342a82bb62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3886777" name="019fd233-7e33-708e-8c42-342a82bb62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Krieswinkelstrasse 16, 8599 Salmsach</w:t>
          </w:r>
        </w:p>
        <w:p>
          <w:pPr>
            <w:spacing w:before="0" w:after="0"/>
          </w:pPr>
          <w:r>
            <w:t>1125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